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362 Modern_Contemporary Дорослі Solo Pro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#861 Алєся Воробйова - 1 місце</w:t>
      </w:r>
    </w:p>
    <w:p>
      <w:pPr>
        <w:pStyle w:val="ListNumber"/>
        <w:spacing w:before="0" w:after="0"/>
      </w:pPr>
      <w:r>
        <w:t>#827 Катерина Лещенко - 2 місце</w:t>
      </w:r>
    </w:p>
    <w:p>
      <w:pPr>
        <w:pStyle w:val="ListNumber"/>
        <w:spacing w:before="0" w:after="0"/>
      </w:pPr>
      <w:r>
        <w:t>#876 Кіра Кравчун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861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827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876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3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